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10" w:rsidRPr="00FE1110" w:rsidRDefault="00FE1110" w:rsidP="00FE111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120790204"/>
      <w:r>
        <w:rPr>
          <w:rFonts w:ascii="Verdana" w:eastAsia="DejaVu Sans" w:hAnsi="Verdana" w:cs="Times New Roman"/>
          <w:sz w:val="24"/>
          <w:lang w:eastAsia="nl-NL"/>
        </w:rPr>
        <w:t>Bijlage F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FE1110">
        <w:rPr>
          <w:rFonts w:ascii="Verdana" w:eastAsia="DejaVu Sans" w:hAnsi="Verdana" w:cs="Times New Roman"/>
          <w:sz w:val="24"/>
          <w:lang w:eastAsia="nl-NL"/>
        </w:rPr>
        <w:t>Model K verklaring bestuurder omtrent rechtmatigheid inschrijving</w:t>
      </w:r>
      <w:bookmarkEnd w:id="0"/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Ondergetekende verklaart (verklaren) dat de onderhavige inschrij</w:t>
      </w:r>
      <w:r w:rsidR="00E064E0">
        <w:rPr>
          <w:rFonts w:ascii="Verdana" w:eastAsia="DejaVu Sans" w:hAnsi="Verdana" w:cs="Times New Roman"/>
          <w:lang w:eastAsia="nl-NL"/>
        </w:rPr>
        <w:t>ving ten behoeve van de Raamovereenkomst</w:t>
      </w:r>
      <w:r w:rsidRPr="00FE1110">
        <w:rPr>
          <w:rFonts w:ascii="Verdana" w:eastAsia="DejaVu Sans" w:hAnsi="Verdana" w:cs="Times New Roman"/>
          <w:lang w:eastAsia="nl-NL"/>
        </w:rPr>
        <w:t xml:space="preserve"> met zaaknummer</w:t>
      </w:r>
      <w:r w:rsidR="00F64285">
        <w:rPr>
          <w:rFonts w:ascii="Verdana" w:eastAsia="DejaVu Sans" w:hAnsi="Verdana" w:cs="Times New Roman"/>
          <w:color w:val="000000"/>
          <w:lang w:eastAsia="nl-NL"/>
        </w:rPr>
        <w:t xml:space="preserve"> 31187273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</w:t>
      </w:r>
      <w:r w:rsidRPr="00FE1110">
        <w:rPr>
          <w:rFonts w:ascii="Verdana" w:eastAsia="DejaVu Sans" w:hAnsi="Verdana" w:cs="Times New Roman"/>
          <w:lang w:eastAsia="nl-NL"/>
        </w:rPr>
        <w:t xml:space="preserve"> voor </w:t>
      </w:r>
      <w:r w:rsidR="00F64285">
        <w:rPr>
          <w:rFonts w:ascii="Verdana" w:eastAsia="DejaVu Sans" w:hAnsi="Verdana" w:cs="Times New Roman"/>
          <w:lang w:eastAsia="nl-NL"/>
        </w:rPr>
        <w:t>reparatie van drijvers</w:t>
      </w:r>
      <w:r w:rsidR="002048FE">
        <w:rPr>
          <w:rFonts w:ascii="Verdana" w:eastAsia="DejaVu Sans" w:hAnsi="Verdana" w:cs="Times New Roman"/>
          <w:color w:val="000000"/>
          <w:lang w:eastAsia="nl-NL"/>
        </w:rPr>
        <w:t xml:space="preserve"> t.b.v</w:t>
      </w:r>
      <w:r w:rsidR="00FD3A62">
        <w:rPr>
          <w:rFonts w:ascii="Verdana" w:eastAsia="DejaVu Sans" w:hAnsi="Verdana" w:cs="Times New Roman"/>
          <w:color w:val="000000"/>
          <w:lang w:eastAsia="nl-NL"/>
        </w:rPr>
        <w:t>.</w:t>
      </w:r>
      <w:r w:rsidR="00F64285">
        <w:rPr>
          <w:rFonts w:ascii="Verdana" w:eastAsia="DejaVu Sans" w:hAnsi="Verdana" w:cs="Times New Roman"/>
          <w:color w:val="000000"/>
          <w:lang w:eastAsia="nl-NL"/>
        </w:rPr>
        <w:t xml:space="preserve"> v</w:t>
      </w:r>
      <w:r w:rsidR="002048FE">
        <w:rPr>
          <w:rFonts w:ascii="Verdana" w:eastAsia="DejaVu Sans" w:hAnsi="Verdana" w:cs="Times New Roman"/>
          <w:color w:val="000000"/>
          <w:lang w:eastAsia="nl-NL"/>
        </w:rPr>
        <w:t>aarwegmarkering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Aldus naar waarheid opgemaakt.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op…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(datum)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te…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(plaats)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door…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als bestuurder van…</w:t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die…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FE1110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FE1110">
        <w:rPr>
          <w:rFonts w:ascii="Verdana" w:eastAsia="DejaVu Sans" w:hAnsi="Verdana" w:cs="Times New Roman"/>
          <w:b/>
          <w:lang w:eastAsia="nl-NL"/>
        </w:rPr>
        <w:t>Ondertekening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FE1110">
        <w:rPr>
          <w:rFonts w:ascii="Verdana" w:eastAsia="DejaVu Sans" w:hAnsi="Verdana" w:cs="Times New Roman"/>
          <w:u w:val="single"/>
          <w:lang w:eastAsia="nl-NL"/>
        </w:rPr>
        <w:t>alle</w:t>
      </w:r>
      <w:r w:rsidRPr="00FE1110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FE1110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FE1110">
        <w:rPr>
          <w:rFonts w:ascii="Verdana" w:eastAsia="DejaVu Sans" w:hAnsi="Verdana" w:cs="Times New Roman"/>
          <w:lang w:eastAsia="nl-NL"/>
        </w:rPr>
        <w:t xml:space="preserve">paragraaf </w:t>
      </w:r>
      <w:bookmarkStart w:id="1" w:name="bwParagraaf_nr_631_9"/>
      <w:r w:rsidRPr="00FE1110">
        <w:rPr>
          <w:rFonts w:ascii="Verdana" w:eastAsia="DejaVu Sans" w:hAnsi="Verdana" w:cs="Times New Roman"/>
          <w:lang w:eastAsia="nl-NL"/>
        </w:rPr>
        <w:t>4.3.1</w:t>
      </w:r>
      <w:bookmarkEnd w:id="1"/>
      <w:r w:rsidRPr="00FE1110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F5EB0" w:rsidRPr="003F5EB0" w:rsidRDefault="003F5EB0" w:rsidP="003F5EB0">
      <w:bookmarkStart w:id="2" w:name="_GoBack"/>
      <w:bookmarkEnd w:id="2"/>
    </w:p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110" w:rsidRDefault="00FE1110" w:rsidP="0088501B">
      <w:r>
        <w:separator/>
      </w:r>
    </w:p>
  </w:endnote>
  <w:endnote w:type="continuationSeparator" w:id="0">
    <w:p w:rsidR="00FE1110" w:rsidRDefault="00FE11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110" w:rsidRDefault="00FE1110" w:rsidP="0088501B">
      <w:r>
        <w:separator/>
      </w:r>
    </w:p>
  </w:footnote>
  <w:footnote w:type="continuationSeparator" w:id="0">
    <w:p w:rsidR="00FE1110" w:rsidRDefault="00FE111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FE" w:rsidRDefault="00F64285">
    <w:pPr>
      <w:pStyle w:val="Koptekst"/>
    </w:pPr>
    <w:r>
      <w:t>Zaaknummer 31187273 | reparatie drijvers</w:t>
    </w:r>
    <w:r w:rsidR="00511C5E">
      <w:t xml:space="preserve"> t</w:t>
    </w:r>
    <w:r>
      <w:t>.b.v.</w:t>
    </w:r>
    <w:r w:rsidR="00464AF3">
      <w:t xml:space="preserve"> v</w:t>
    </w:r>
    <w:r w:rsidR="002048FE"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10"/>
    <w:rsid w:val="00043163"/>
    <w:rsid w:val="00056D70"/>
    <w:rsid w:val="000B3F94"/>
    <w:rsid w:val="000E1F3B"/>
    <w:rsid w:val="00113A60"/>
    <w:rsid w:val="00173156"/>
    <w:rsid w:val="00184546"/>
    <w:rsid w:val="001D6F03"/>
    <w:rsid w:val="002048FE"/>
    <w:rsid w:val="0029557A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64AF3"/>
    <w:rsid w:val="004B0EA1"/>
    <w:rsid w:val="004D766D"/>
    <w:rsid w:val="00511C5E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B5C8A"/>
    <w:rsid w:val="00E064E0"/>
    <w:rsid w:val="00E456EE"/>
    <w:rsid w:val="00ED7AB9"/>
    <w:rsid w:val="00EE5BBE"/>
    <w:rsid w:val="00F64285"/>
    <w:rsid w:val="00F65492"/>
    <w:rsid w:val="00FB0705"/>
    <w:rsid w:val="00FD3A62"/>
    <w:rsid w:val="00FE111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B91994"/>
  <w15:chartTrackingRefBased/>
  <w15:docId w15:val="{E92E0681-14B8-4006-BBFA-1E7E63CA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3</cp:revision>
  <dcterms:created xsi:type="dcterms:W3CDTF">2023-07-18T12:12:00Z</dcterms:created>
  <dcterms:modified xsi:type="dcterms:W3CDTF">2023-07-18T12:14:00Z</dcterms:modified>
</cp:coreProperties>
</file>